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SmartSecurityChat 프로그램 기능 설명서</w:t>
      </w:r>
    </w:p>
    <w:p>
      <w:r>
        <w:t>SmartSecurityChat은 Windows 환경용 실시간 채팅 프로그램으로, 로컬 네트워크 또는 폐쇄망 환경에서도 안정적으로 동작하며, 파일 전송 / 이미지 미리보기 / 로그 저장 / 트레이 알림 기능을 제공합니다.</w:t>
      </w:r>
    </w:p>
    <w:p>
      <w:pPr>
        <w:pStyle w:val="Heading2"/>
      </w:pPr>
      <w:r>
        <w:t>1. 프로그램 개요</w:t>
      </w:r>
    </w:p>
    <w:p>
      <w:r>
        <w:t>• 실행 파일: SmartSecurityChat.exe</w:t>
        <w:br/>
        <w:t>• 설정 파일: config.json</w:t>
        <w:br/>
        <w:t>• 로그 파일: chatlogs\&lt;상대이름&gt;.log (DPAPI 암호화)</w:t>
        <w:br/>
        <w:t>• .NET Framework 4.8 이상, Windows 10/11 지원</w:t>
      </w:r>
    </w:p>
    <w:p>
      <w:pPr>
        <w:pStyle w:val="Heading2"/>
      </w:pPr>
      <w:r>
        <w:t>2. 주요 기능 요약</w:t>
      </w:r>
    </w:p>
    <w:p>
      <w:r>
        <w:t>• 로그인 후 서버/클라이언트 모드 선택</w:t>
        <w:br/>
        <w:t>• 사용자 목록 실시간 갱신</w:t>
        <w:br/>
        <w:t>• 1:1 채팅 및 그룹채팅</w:t>
        <w:br/>
        <w:t>• 이전 대화 자동복원 (DPAPI 복호화)</w:t>
        <w:br/>
        <w:t>• 트레이 알림, 사운드 알림</w:t>
        <w:br/>
        <w:t>• 파일 전송 및 이미지 미리보기</w:t>
      </w:r>
    </w:p>
    <w:p>
      <w:pPr>
        <w:pStyle w:val="Heading2"/>
      </w:pPr>
      <w:r>
        <w:t>3. 채팅 기능</w:t>
      </w:r>
    </w:p>
    <w:p>
      <w:r>
        <w:t>• 사용자 더블클릭 시 탭 생성 (중복탭 방지)</w:t>
        <w:br/>
        <w:t>• Enter키 전송, Shift+Enter 줄바꿈</w:t>
        <w:br/>
        <w:t>• 로그 자동 저장 및 복원</w:t>
        <w:br/>
        <w:t>• 메시지 검색 지원</w:t>
      </w:r>
    </w:p>
    <w:p>
      <w:pPr>
        <w:pStyle w:val="Heading2"/>
      </w:pPr>
      <w:r>
        <w:t>4. 파일 전송 기능</w:t>
      </w:r>
    </w:p>
    <w:p>
      <w:r>
        <w:t>• 파일 또는 이미지를 드래그&amp;드롭으로 전송 가능</w:t>
        <w:br/>
        <w:t>• 이미지 파일은 대화창 내 200px 썸네일 표시</w:t>
        <w:br/>
        <w:t>• 전송/수신 진행률 표시, 취소 가능</w:t>
        <w:br/>
        <w:t>• 완료 시 파일명 클릭으로 열기, 📂 아이콘으로 폴더 열기</w:t>
      </w:r>
    </w:p>
    <w:p>
      <w:pPr>
        <w:pStyle w:val="Heading2"/>
      </w:pPr>
      <w:r>
        <w:t>5. 트레이 및 알림</w:t>
      </w:r>
    </w:p>
    <w:p>
      <w:r>
        <w:t>• 닫기(X) 클릭 시 트레이로 최소화</w:t>
        <w:br/>
        <w:t>• 트레이에서 알림 표시 및 더블클릭 복원</w:t>
        <w:br/>
        <w:t>• 알림 클릭 시 해당 대화창 포커스 이동</w:t>
      </w:r>
    </w:p>
    <w:p>
      <w:pPr>
        <w:pStyle w:val="Heading2"/>
      </w:pPr>
      <w:r>
        <w:t>6. 데이터 보안</w:t>
      </w:r>
    </w:p>
    <w:p>
      <w:r>
        <w:t>• 모든 로그는 로컬에 DPAPI 암호화 저장</w:t>
        <w:br/>
        <w:t>• 외부 복호화 불가 (사용자 계정 기반)</w:t>
        <w:br/>
        <w:t>• TLS 확장 지원 예정</w:t>
      </w:r>
    </w:p>
    <w:p>
      <w:pPr>
        <w:pStyle w:val="Heading2"/>
      </w:pPr>
      <w:r>
        <w:t>7. 폴더 구조 예시</w:t>
      </w:r>
    </w:p>
    <w:p>
      <w:r>
        <w:t>SmartSecurityChat.exe</w:t>
        <w:br/>
        <w:t>config.json</w:t>
        <w:br/>
        <w:t>chatlogs\</w:t>
        <w:br/>
        <w:t xml:space="preserve"> ├─ 홍길동.log</w:t>
        <w:br/>
        <w:t xml:space="preserve"> ├─ 김철수.log</w:t>
        <w:br/>
        <w:t xml:space="preserve"> ├─ 홍길동\</w:t>
        <w:br/>
        <w:t xml:space="preserve"> │    ├─ 20251112_141200_test.png</w:t>
        <w:br/>
        <w:t xml:space="preserve"> │    ├─ 20251112_141201_계약서.pdf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